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FA78F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1229AD94" wp14:editId="63F4CBD9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385BC9CE" w14:textId="77777777" w:rsidR="00655558" w:rsidRDefault="00655558" w:rsidP="00655558">
      <w:r>
        <w:t>ten behoeve van</w:t>
      </w:r>
    </w:p>
    <w:p w14:paraId="3459A7CC" w14:textId="77777777" w:rsidR="00655558" w:rsidRDefault="00655558" w:rsidP="00655558"/>
    <w:p w14:paraId="6E870D48" w14:textId="708EE2A8" w:rsidR="00655558" w:rsidRPr="00655558" w:rsidRDefault="00826E54" w:rsidP="00655558">
      <w:r>
        <w:rPr>
          <w:rFonts w:eastAsia="Calibri"/>
          <w:b/>
          <w:bCs/>
          <w:sz w:val="24"/>
          <w:szCs w:val="24"/>
          <w:lang w:eastAsia="en-US"/>
        </w:rPr>
        <w:t>AI 2022-0063 Verplantcontract Bomen</w:t>
      </w:r>
    </w:p>
    <w:p w14:paraId="4E156AA2" w14:textId="77777777" w:rsidR="00655558" w:rsidRPr="00655558" w:rsidRDefault="00655558" w:rsidP="00655558"/>
    <w:p w14:paraId="26A89CD9" w14:textId="77777777" w:rsidR="00655558" w:rsidRPr="00655558" w:rsidRDefault="00655558" w:rsidP="00655558"/>
    <w:p w14:paraId="2D95FC10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6DF3B35F" w14:textId="77777777" w:rsidR="00655558" w:rsidRPr="00655558" w:rsidRDefault="00655558" w:rsidP="00655558"/>
    <w:p w14:paraId="3935413E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4B14B992" w14:textId="77777777" w:rsidR="00655558" w:rsidRPr="00655558" w:rsidRDefault="00655558" w:rsidP="00655558"/>
    <w:p w14:paraId="751FEBE7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64AA0343" w14:textId="77777777" w:rsidR="00655558" w:rsidRPr="00655558" w:rsidRDefault="00655558" w:rsidP="00655558"/>
    <w:p w14:paraId="694C1567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26DDF81F" w14:textId="77777777" w:rsidR="00655558" w:rsidRPr="00655558" w:rsidRDefault="00655558" w:rsidP="00655558"/>
    <w:p w14:paraId="2C847FBA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7224BA77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06125468" w14:textId="77777777" w:rsidR="00655558" w:rsidRPr="00655558" w:rsidRDefault="00655558" w:rsidP="00655558"/>
    <w:p w14:paraId="083CBFEC" w14:textId="77777777" w:rsidR="00655558" w:rsidRPr="00655558" w:rsidRDefault="00655558" w:rsidP="00655558"/>
    <w:p w14:paraId="1D9B85AC" w14:textId="77777777" w:rsidR="00655558" w:rsidRPr="00655558" w:rsidRDefault="00655558" w:rsidP="00655558"/>
    <w:p w14:paraId="7263CF27" w14:textId="77777777" w:rsidR="00655558" w:rsidRPr="00655558" w:rsidRDefault="00655558" w:rsidP="00655558"/>
    <w:p w14:paraId="7A0F09CB" w14:textId="77777777" w:rsidR="00655558" w:rsidRPr="00655558" w:rsidRDefault="00655558" w:rsidP="00655558">
      <w:r w:rsidRPr="00655558">
        <w:t>Handtekening:</w:t>
      </w:r>
    </w:p>
    <w:p w14:paraId="2DF7B00D" w14:textId="77777777" w:rsidR="000B46D8" w:rsidRDefault="000B46D8"/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3BC69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5BCC325A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96DAB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07B1417F" w14:textId="77777777" w:rsidR="00CC26E3" w:rsidRDefault="00CC26E3" w:rsidP="00CC26E3">
    <w:pPr>
      <w:pStyle w:val="Voettekst"/>
      <w:rPr>
        <w:sz w:val="18"/>
        <w:szCs w:val="18"/>
      </w:rPr>
    </w:pPr>
  </w:p>
  <w:p w14:paraId="362A48BB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FC1DC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7E750107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2168046">
    <w:abstractNumId w:val="0"/>
  </w:num>
  <w:num w:numId="2" w16cid:durableId="1899630221">
    <w:abstractNumId w:val="2"/>
  </w:num>
  <w:num w:numId="3" w16cid:durableId="985860198">
    <w:abstractNumId w:val="6"/>
  </w:num>
  <w:num w:numId="4" w16cid:durableId="1316953525">
    <w:abstractNumId w:val="5"/>
  </w:num>
  <w:num w:numId="5" w16cid:durableId="959535264">
    <w:abstractNumId w:val="0"/>
  </w:num>
  <w:num w:numId="6" w16cid:durableId="717972482">
    <w:abstractNumId w:val="1"/>
  </w:num>
  <w:num w:numId="7" w16cid:durableId="1221331320">
    <w:abstractNumId w:val="4"/>
  </w:num>
  <w:num w:numId="8" w16cid:durableId="1887796912">
    <w:abstractNumId w:val="3"/>
  </w:num>
  <w:num w:numId="9" w16cid:durableId="111022994">
    <w:abstractNumId w:val="6"/>
  </w:num>
  <w:num w:numId="10" w16cid:durableId="1790465871">
    <w:abstractNumId w:val="5"/>
  </w:num>
  <w:num w:numId="11" w16cid:durableId="1495610446">
    <w:abstractNumId w:val="5"/>
  </w:num>
  <w:num w:numId="12" w16cid:durableId="964432878">
    <w:abstractNumId w:val="5"/>
  </w:num>
  <w:num w:numId="13" w16cid:durableId="986209282">
    <w:abstractNumId w:val="5"/>
  </w:num>
  <w:num w:numId="14" w16cid:durableId="1520048262">
    <w:abstractNumId w:val="5"/>
  </w:num>
  <w:num w:numId="15" w16cid:durableId="107896500">
    <w:abstractNumId w:val="5"/>
  </w:num>
  <w:num w:numId="16" w16cid:durableId="2023361449">
    <w:abstractNumId w:val="5"/>
  </w:num>
  <w:num w:numId="17" w16cid:durableId="1307471881">
    <w:abstractNumId w:val="5"/>
  </w:num>
  <w:num w:numId="18" w16cid:durableId="1874922524">
    <w:abstractNumId w:val="5"/>
  </w:num>
  <w:num w:numId="19" w16cid:durableId="882256515">
    <w:abstractNumId w:val="3"/>
  </w:num>
  <w:num w:numId="20" w16cid:durableId="1663922189">
    <w:abstractNumId w:val="6"/>
  </w:num>
  <w:num w:numId="21" w16cid:durableId="28458996">
    <w:abstractNumId w:val="0"/>
  </w:num>
  <w:num w:numId="22" w16cid:durableId="71322503">
    <w:abstractNumId w:val="1"/>
  </w:num>
  <w:num w:numId="23" w16cid:durableId="1976568220">
    <w:abstractNumId w:val="4"/>
  </w:num>
  <w:num w:numId="24" w16cid:durableId="1679035815">
    <w:abstractNumId w:val="0"/>
  </w:num>
  <w:num w:numId="25" w16cid:durableId="1249536856">
    <w:abstractNumId w:val="0"/>
  </w:num>
  <w:num w:numId="26" w16cid:durableId="201812051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58"/>
    <w:rsid w:val="000B46D8"/>
    <w:rsid w:val="00177A29"/>
    <w:rsid w:val="002B5524"/>
    <w:rsid w:val="00321325"/>
    <w:rsid w:val="003B3222"/>
    <w:rsid w:val="00424DED"/>
    <w:rsid w:val="00482A4F"/>
    <w:rsid w:val="00527398"/>
    <w:rsid w:val="00632123"/>
    <w:rsid w:val="00655558"/>
    <w:rsid w:val="007A5DEA"/>
    <w:rsid w:val="008104C5"/>
    <w:rsid w:val="00826E54"/>
    <w:rsid w:val="008402D9"/>
    <w:rsid w:val="009175F9"/>
    <w:rsid w:val="009761CF"/>
    <w:rsid w:val="0098265A"/>
    <w:rsid w:val="009B0D92"/>
    <w:rsid w:val="00A03098"/>
    <w:rsid w:val="00A3732E"/>
    <w:rsid w:val="00A53085"/>
    <w:rsid w:val="00A74B89"/>
    <w:rsid w:val="00B85C3F"/>
    <w:rsid w:val="00BD0C39"/>
    <w:rsid w:val="00CC26E3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B77A5"/>
  <w15:docId w15:val="{C2EAF408-C805-4657-B942-24E2CC27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Meijer, Gabriël</cp:lastModifiedBy>
  <cp:revision>2</cp:revision>
  <dcterms:created xsi:type="dcterms:W3CDTF">2024-09-11T16:12:00Z</dcterms:created>
  <dcterms:modified xsi:type="dcterms:W3CDTF">2024-09-11T16:12:00Z</dcterms:modified>
</cp:coreProperties>
</file>